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73073" w14:textId="77777777" w:rsidR="00F962C0" w:rsidRPr="00F962C0" w:rsidRDefault="00F962C0" w:rsidP="00F962C0">
      <w:pPr>
        <w:keepNext/>
        <w:spacing w:after="480"/>
        <w:ind w:left="1701"/>
        <w:outlineLvl w:val="0"/>
        <w:rPr>
          <w:rFonts w:eastAsia="Times New Roman" w:cstheme="minorHAnsi"/>
          <w:b/>
          <w:snapToGrid w:val="0"/>
          <w:sz w:val="28"/>
          <w:szCs w:val="28"/>
          <w:lang w:eastAsia="nl-NL"/>
        </w:rPr>
      </w:pPr>
      <w:bookmarkStart w:id="0" w:name="_Toc47610701"/>
      <w:r w:rsidRPr="00F962C0">
        <w:rPr>
          <w:rFonts w:eastAsia="Times New Roman" w:cstheme="minorHAnsi"/>
          <w:b/>
          <w:snapToGrid w:val="0"/>
          <w:sz w:val="28"/>
          <w:szCs w:val="28"/>
          <w:lang w:eastAsia="nl-NL"/>
        </w:rPr>
        <w:t>Bijlage - 4 - Opgaaf referentieprojecten om te voldoen aan de    Geschiktheidseisen</w:t>
      </w:r>
      <w:bookmarkEnd w:id="0"/>
    </w:p>
    <w:p w14:paraId="3D2A7A4D" w14:textId="77777777" w:rsidR="00F962C0" w:rsidRPr="00F962C0" w:rsidRDefault="00F962C0" w:rsidP="00F962C0">
      <w:pPr>
        <w:tabs>
          <w:tab w:val="left" w:pos="2552"/>
        </w:tabs>
        <w:suppressAutoHyphens/>
        <w:ind w:left="1985"/>
        <w:jc w:val="both"/>
        <w:rPr>
          <w:rFonts w:eastAsia="Times New Roman" w:cstheme="minorHAnsi"/>
          <w:szCs w:val="20"/>
          <w:lang w:eastAsia="nl-NL"/>
        </w:rPr>
      </w:pPr>
      <w:r w:rsidRPr="00F962C0">
        <w:rPr>
          <w:rFonts w:eastAsia="Times New Roman" w:cstheme="minorHAnsi"/>
          <w:szCs w:val="20"/>
          <w:lang w:eastAsia="nl-NL"/>
        </w:rPr>
        <w:t>Inschrijver/participanten in de combinatie verklaart/verklaren het in de Inschrijvingsleidraad gevraagde aantal en/of soort werken, zoals vermeld onder 4.</w:t>
      </w:r>
      <w:r>
        <w:rPr>
          <w:rFonts w:eastAsia="Times New Roman" w:cstheme="minorHAnsi"/>
          <w:szCs w:val="20"/>
          <w:lang w:eastAsia="nl-NL"/>
        </w:rPr>
        <w:t>2</w:t>
      </w:r>
      <w:r w:rsidRPr="00F962C0">
        <w:rPr>
          <w:rFonts w:eastAsia="Times New Roman" w:cstheme="minorHAnsi"/>
          <w:szCs w:val="20"/>
          <w:lang w:eastAsia="nl-NL"/>
        </w:rPr>
        <w:t>.2. lid 5 (kerncompetentie A</w:t>
      </w:r>
      <w:r>
        <w:rPr>
          <w:rFonts w:eastAsia="Times New Roman" w:cstheme="minorHAnsi"/>
          <w:szCs w:val="20"/>
          <w:lang w:eastAsia="nl-NL"/>
        </w:rPr>
        <w:t>,</w:t>
      </w:r>
      <w:r w:rsidRPr="00F962C0">
        <w:rPr>
          <w:rFonts w:eastAsia="Times New Roman" w:cstheme="minorHAnsi"/>
          <w:szCs w:val="20"/>
          <w:lang w:eastAsia="nl-NL"/>
        </w:rPr>
        <w:t>B</w:t>
      </w:r>
      <w:r>
        <w:rPr>
          <w:rFonts w:eastAsia="Times New Roman" w:cstheme="minorHAnsi"/>
          <w:szCs w:val="20"/>
          <w:lang w:eastAsia="nl-NL"/>
        </w:rPr>
        <w:t xml:space="preserve"> en C</w:t>
      </w:r>
      <w:r w:rsidRPr="00F962C0">
        <w:rPr>
          <w:rFonts w:eastAsia="Times New Roman" w:cstheme="minorHAnsi"/>
          <w:szCs w:val="20"/>
          <w:lang w:eastAsia="nl-NL"/>
        </w:rPr>
        <w:t xml:space="preserve">), te hebben uitgevoerd. Inschrijver/participanten in de combinatie voegt/voegen de in de Inschrijvingsleidraad  gevraagde getekende tevredenheidverklaringen bij. Dit formulier zo vaak als nodig invullen, met een maximum van </w:t>
      </w:r>
      <w:r>
        <w:rPr>
          <w:rFonts w:eastAsia="Times New Roman" w:cstheme="minorHAnsi"/>
          <w:szCs w:val="20"/>
          <w:lang w:eastAsia="nl-NL"/>
        </w:rPr>
        <w:t>3</w:t>
      </w:r>
      <w:r w:rsidRPr="00F962C0">
        <w:rPr>
          <w:rFonts w:eastAsia="Times New Roman" w:cstheme="minorHAnsi"/>
          <w:szCs w:val="20"/>
          <w:lang w:eastAsia="nl-NL"/>
        </w:rPr>
        <w:t>, om te voldoen aan de minimumeisen gesteld onder 4.2.</w:t>
      </w:r>
      <w:r>
        <w:rPr>
          <w:rFonts w:eastAsia="Times New Roman" w:cstheme="minorHAnsi"/>
          <w:szCs w:val="20"/>
          <w:lang w:eastAsia="nl-NL"/>
        </w:rPr>
        <w:t>2</w:t>
      </w:r>
      <w:r w:rsidRPr="00F962C0">
        <w:rPr>
          <w:rFonts w:eastAsia="Times New Roman" w:cstheme="minorHAnsi"/>
          <w:szCs w:val="20"/>
          <w:lang w:eastAsia="nl-NL"/>
        </w:rPr>
        <w:t xml:space="preserve"> lid 5.</w:t>
      </w:r>
    </w:p>
    <w:p w14:paraId="21A2C39A" w14:textId="77777777" w:rsidR="00F962C0" w:rsidRPr="00F962C0" w:rsidRDefault="00F962C0" w:rsidP="00F962C0">
      <w:pPr>
        <w:tabs>
          <w:tab w:val="left" w:pos="2552"/>
        </w:tabs>
        <w:suppressAutoHyphens/>
        <w:ind w:left="1985"/>
        <w:jc w:val="both"/>
        <w:rPr>
          <w:rFonts w:eastAsia="Times New Roman" w:cstheme="minorHAnsi"/>
          <w:szCs w:val="20"/>
          <w:lang w:eastAsia="nl-NL"/>
        </w:rPr>
      </w:pPr>
    </w:p>
    <w:p w14:paraId="7C36A66F" w14:textId="77777777" w:rsidR="00F962C0" w:rsidRPr="00F962C0" w:rsidRDefault="00F962C0" w:rsidP="00F962C0">
      <w:pPr>
        <w:tabs>
          <w:tab w:val="left" w:pos="2552"/>
        </w:tabs>
        <w:suppressAutoHyphens/>
        <w:ind w:left="1985"/>
        <w:jc w:val="both"/>
        <w:rPr>
          <w:rFonts w:eastAsia="Times New Roman" w:cstheme="minorHAnsi"/>
          <w:szCs w:val="20"/>
          <w:lang w:eastAsia="nl-NL"/>
        </w:rPr>
      </w:pPr>
      <w:r w:rsidRPr="00F962C0">
        <w:rPr>
          <w:rFonts w:eastAsia="Times New Roman" w:cstheme="minorHAnsi"/>
          <w:szCs w:val="20"/>
          <w:lang w:eastAsia="nl-NL"/>
        </w:rPr>
        <w:br/>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F962C0" w:rsidRPr="00F962C0" w14:paraId="59A9873E" w14:textId="77777777" w:rsidTr="00472341">
        <w:tc>
          <w:tcPr>
            <w:tcW w:w="9923" w:type="dxa"/>
            <w:gridSpan w:val="2"/>
          </w:tcPr>
          <w:p w14:paraId="579BF911" w14:textId="77777777" w:rsidR="00F962C0" w:rsidRPr="00F962C0" w:rsidRDefault="00F962C0" w:rsidP="00F962C0">
            <w:pPr>
              <w:tabs>
                <w:tab w:val="left" w:pos="2552"/>
              </w:tabs>
              <w:suppressAutoHyphens/>
              <w:jc w:val="both"/>
              <w:rPr>
                <w:rFonts w:eastAsia="Times New Roman" w:cstheme="minorHAnsi"/>
                <w:b/>
                <w:szCs w:val="20"/>
                <w:lang w:eastAsia="nl-NL"/>
              </w:rPr>
            </w:pPr>
          </w:p>
          <w:p w14:paraId="15AEEE0D" w14:textId="77777777" w:rsidR="00F962C0" w:rsidRPr="00F962C0" w:rsidRDefault="00F962C0" w:rsidP="00F962C0">
            <w:pPr>
              <w:tabs>
                <w:tab w:val="left" w:pos="2552"/>
              </w:tabs>
              <w:suppressAutoHyphens/>
              <w:jc w:val="both"/>
              <w:rPr>
                <w:rFonts w:eastAsia="Times New Roman" w:cstheme="minorHAnsi"/>
                <w:b/>
                <w:szCs w:val="20"/>
                <w:lang w:eastAsia="nl-NL"/>
              </w:rPr>
            </w:pPr>
            <w:r w:rsidRPr="00F962C0">
              <w:rPr>
                <w:rFonts w:eastAsia="Times New Roman" w:cstheme="minorHAnsi"/>
                <w:b/>
                <w:szCs w:val="20"/>
                <w:lang w:eastAsia="nl-NL"/>
              </w:rPr>
              <w:t xml:space="preserve">NAAM REFERENTIEWERK: </w:t>
            </w:r>
          </w:p>
          <w:p w14:paraId="72EF1946" w14:textId="77777777" w:rsidR="00F962C0" w:rsidRPr="00F962C0" w:rsidRDefault="00F962C0" w:rsidP="00F962C0">
            <w:pPr>
              <w:tabs>
                <w:tab w:val="left" w:pos="2552"/>
              </w:tabs>
              <w:suppressAutoHyphens/>
              <w:ind w:left="1985"/>
              <w:jc w:val="both"/>
              <w:rPr>
                <w:rFonts w:eastAsia="Times New Roman" w:cstheme="minorHAnsi"/>
                <w:b/>
                <w:bCs/>
                <w:szCs w:val="20"/>
                <w:lang w:eastAsia="nl-NL"/>
              </w:rPr>
            </w:pPr>
          </w:p>
        </w:tc>
      </w:tr>
      <w:tr w:rsidR="00F962C0" w:rsidRPr="00F962C0" w14:paraId="76D0A311" w14:textId="77777777" w:rsidTr="00472341">
        <w:tc>
          <w:tcPr>
            <w:tcW w:w="4536" w:type="dxa"/>
          </w:tcPr>
          <w:p w14:paraId="57B63641"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 xml:space="preserve">Naam van de </w:t>
            </w:r>
            <w:proofErr w:type="spellStart"/>
            <w:r w:rsidRPr="00F962C0">
              <w:rPr>
                <w:rFonts w:eastAsia="Times New Roman" w:cstheme="minorHAnsi"/>
                <w:szCs w:val="20"/>
                <w:lang w:eastAsia="nl-NL"/>
              </w:rPr>
              <w:t>combinant</w:t>
            </w:r>
            <w:proofErr w:type="spellEnd"/>
            <w:r w:rsidRPr="00F962C0">
              <w:rPr>
                <w:rFonts w:eastAsia="Times New Roman" w:cstheme="minorHAnsi"/>
                <w:szCs w:val="20"/>
                <w:lang w:eastAsia="nl-NL"/>
              </w:rPr>
              <w:t xml:space="preserve"> die het werk heeft uitgevoerd (in te vullen in geval van een gezamenlijke inschrijving):</w:t>
            </w:r>
          </w:p>
          <w:p w14:paraId="044C4890" w14:textId="77777777" w:rsidR="00F962C0" w:rsidRPr="00F962C0" w:rsidRDefault="00F962C0" w:rsidP="00F962C0">
            <w:pPr>
              <w:suppressAutoHyphens/>
              <w:jc w:val="both"/>
              <w:rPr>
                <w:rFonts w:eastAsia="Times New Roman" w:cstheme="minorHAnsi"/>
                <w:szCs w:val="20"/>
                <w:lang w:eastAsia="nl-NL"/>
              </w:rPr>
            </w:pPr>
          </w:p>
        </w:tc>
        <w:tc>
          <w:tcPr>
            <w:tcW w:w="5387" w:type="dxa"/>
          </w:tcPr>
          <w:p w14:paraId="7D8873D5" w14:textId="77777777" w:rsidR="00F962C0" w:rsidRPr="00F962C0" w:rsidRDefault="00F962C0" w:rsidP="00F962C0">
            <w:pPr>
              <w:tabs>
                <w:tab w:val="left" w:pos="2552"/>
              </w:tabs>
              <w:suppressAutoHyphens/>
              <w:jc w:val="both"/>
              <w:rPr>
                <w:rFonts w:eastAsia="Times New Roman" w:cstheme="minorHAnsi"/>
                <w:szCs w:val="20"/>
                <w:lang w:eastAsia="nl-NL"/>
              </w:rPr>
            </w:pPr>
            <w:r w:rsidRPr="00F962C0">
              <w:rPr>
                <w:rFonts w:eastAsia="Times New Roman" w:cstheme="minorHAnsi"/>
                <w:szCs w:val="20"/>
                <w:highlight w:val="cyan"/>
                <w:lang w:eastAsia="nl-NL"/>
              </w:rPr>
              <w:t>(invullen)</w:t>
            </w:r>
          </w:p>
        </w:tc>
      </w:tr>
      <w:tr w:rsidR="00F962C0" w:rsidRPr="00F962C0" w14:paraId="3FE851DA" w14:textId="77777777" w:rsidTr="00472341">
        <w:tc>
          <w:tcPr>
            <w:tcW w:w="4536" w:type="dxa"/>
          </w:tcPr>
          <w:p w14:paraId="3D0CCA92"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Korte omschrijving van de werkzaamheden:</w:t>
            </w:r>
          </w:p>
        </w:tc>
        <w:tc>
          <w:tcPr>
            <w:tcW w:w="5387" w:type="dxa"/>
          </w:tcPr>
          <w:p w14:paraId="2EC42592" w14:textId="77777777" w:rsidR="00F962C0" w:rsidRPr="00F962C0" w:rsidRDefault="00F962C0" w:rsidP="00F962C0">
            <w:pPr>
              <w:tabs>
                <w:tab w:val="left" w:pos="2552"/>
              </w:tabs>
              <w:suppressAutoHyphens/>
              <w:jc w:val="both"/>
              <w:rPr>
                <w:rFonts w:eastAsia="Times New Roman" w:cstheme="minorHAnsi"/>
                <w:szCs w:val="20"/>
                <w:lang w:eastAsia="nl-NL"/>
              </w:rPr>
            </w:pPr>
            <w:r w:rsidRPr="00F962C0">
              <w:rPr>
                <w:rFonts w:eastAsia="Times New Roman" w:cstheme="minorHAnsi"/>
                <w:szCs w:val="20"/>
                <w:highlight w:val="cyan"/>
                <w:lang w:eastAsia="nl-NL"/>
              </w:rPr>
              <w:t>(invullen)</w:t>
            </w:r>
          </w:p>
          <w:p w14:paraId="35E22669" w14:textId="77777777" w:rsidR="00F962C0" w:rsidRPr="00F962C0" w:rsidRDefault="00F962C0" w:rsidP="00F962C0">
            <w:pPr>
              <w:tabs>
                <w:tab w:val="left" w:pos="2552"/>
              </w:tabs>
              <w:suppressAutoHyphens/>
              <w:jc w:val="both"/>
              <w:rPr>
                <w:rFonts w:eastAsia="Times New Roman" w:cstheme="minorHAnsi"/>
                <w:szCs w:val="20"/>
                <w:lang w:eastAsia="nl-NL"/>
              </w:rPr>
            </w:pPr>
          </w:p>
        </w:tc>
      </w:tr>
      <w:tr w:rsidR="00F962C0" w:rsidRPr="00F962C0" w14:paraId="71E2C89A" w14:textId="77777777" w:rsidTr="00472341">
        <w:trPr>
          <w:trHeight w:val="2958"/>
        </w:trPr>
        <w:tc>
          <w:tcPr>
            <w:tcW w:w="4536" w:type="dxa"/>
          </w:tcPr>
          <w:p w14:paraId="4E98EB84"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Voldoet volgens Inschrijver aan de geschiktheidseis inzake technische en organisatorische bekwaamheid gesteld onder 4.2.5 lid 5:</w:t>
            </w:r>
          </w:p>
          <w:p w14:paraId="5B900031" w14:textId="77777777" w:rsidR="00F962C0" w:rsidRPr="00F962C0" w:rsidRDefault="00F962C0" w:rsidP="00F962C0">
            <w:pPr>
              <w:suppressAutoHyphens/>
              <w:jc w:val="both"/>
              <w:rPr>
                <w:rFonts w:eastAsia="Times New Roman" w:cstheme="minorHAnsi"/>
                <w:iCs/>
                <w:szCs w:val="20"/>
                <w:lang w:eastAsia="nl-NL"/>
              </w:rPr>
            </w:pPr>
            <w:r w:rsidRPr="00F962C0">
              <w:rPr>
                <w:rFonts w:eastAsia="Times New Roman" w:cstheme="minorHAnsi"/>
                <w:iCs/>
                <w:szCs w:val="20"/>
                <w:highlight w:val="cyan"/>
                <w:lang w:eastAsia="nl-NL"/>
              </w:rPr>
              <w:t>(Aankruisen wat van toepassing is), (per referentieproject meerdere kerncompetenties mogelijk)</w:t>
            </w:r>
          </w:p>
          <w:p w14:paraId="3E643E74" w14:textId="77777777" w:rsidR="00F962C0" w:rsidRPr="00F962C0" w:rsidRDefault="00F962C0" w:rsidP="00F962C0">
            <w:pPr>
              <w:suppressAutoHyphens/>
              <w:jc w:val="both"/>
              <w:rPr>
                <w:rFonts w:eastAsia="Times New Roman" w:cstheme="minorHAnsi"/>
                <w:szCs w:val="20"/>
                <w:lang w:eastAsia="nl-NL"/>
              </w:rPr>
            </w:pPr>
          </w:p>
          <w:p w14:paraId="26BCBC23" w14:textId="77777777" w:rsidR="00F962C0" w:rsidRPr="00F962C0" w:rsidRDefault="00F962C0" w:rsidP="00F962C0">
            <w:pPr>
              <w:suppressAutoHyphens/>
              <w:jc w:val="both"/>
              <w:rPr>
                <w:rFonts w:eastAsia="Times New Roman" w:cstheme="minorHAnsi"/>
                <w:szCs w:val="20"/>
                <w:lang w:eastAsia="nl-NL"/>
              </w:rPr>
            </w:pPr>
          </w:p>
          <w:p w14:paraId="318A55F2" w14:textId="77777777" w:rsidR="00F962C0" w:rsidRPr="00F962C0" w:rsidRDefault="00F962C0" w:rsidP="00F962C0">
            <w:pPr>
              <w:suppressAutoHyphens/>
              <w:jc w:val="both"/>
              <w:rPr>
                <w:rFonts w:eastAsia="Times New Roman" w:cstheme="minorHAnsi"/>
                <w:szCs w:val="20"/>
                <w:lang w:eastAsia="nl-NL"/>
              </w:rPr>
            </w:pPr>
          </w:p>
        </w:tc>
        <w:tc>
          <w:tcPr>
            <w:tcW w:w="5387" w:type="dxa"/>
          </w:tcPr>
          <w:p w14:paraId="230FE67A"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De Inschrijver moet voldoen aan de ervaringseis. Die eis is dat hij in de periode van vijf jaar voorafgaand aan de datum van Inschrijving projecten heeft opgeleverd met de volgende kerncompetenties:</w:t>
            </w:r>
          </w:p>
          <w:p w14:paraId="3409ADB0" w14:textId="77777777" w:rsidR="00F962C0" w:rsidRPr="00F962C0" w:rsidRDefault="00F962C0" w:rsidP="00F962C0">
            <w:pPr>
              <w:jc w:val="both"/>
              <w:rPr>
                <w:rFonts w:eastAsia="Times New Roman" w:cs="Arial"/>
                <w:b/>
                <w:spacing w:val="4"/>
                <w:szCs w:val="20"/>
                <w:lang w:eastAsia="nl-NL"/>
              </w:rPr>
            </w:pPr>
            <w:r w:rsidRPr="00F962C0">
              <w:rPr>
                <w:rFonts w:eastAsia="Times New Roman" w:cs="Arial"/>
                <w:b/>
                <w:spacing w:val="4"/>
                <w:szCs w:val="20"/>
                <w:lang w:eastAsia="nl-NL"/>
              </w:rPr>
              <w:sym w:font="Symbol" w:char="F07F"/>
            </w:r>
            <w:r w:rsidRPr="00F962C0">
              <w:rPr>
                <w:rFonts w:eastAsia="Times New Roman" w:cs="Arial"/>
                <w:b/>
                <w:spacing w:val="4"/>
                <w:szCs w:val="20"/>
                <w:lang w:eastAsia="nl-NL"/>
              </w:rPr>
              <w:t xml:space="preserve"> Kerncompetentie A:</w:t>
            </w:r>
          </w:p>
          <w:p w14:paraId="72590AD5"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Het hebben van een ervaring met het op een vakkundige en regelmatige wijze uitvoeren van een werk bestaande uit het strippen en gedeeltelijk slopen van een monumentaal (industrieel  erfgoed,  een gemeentelijk  monument, een rijksmonument of een gebouw  van  aanzienlijke architectonische waarde waarvan  een bouwhistorisch  onderzoek  beschikbaar  is) utilitair gebouw ten behoeve van grootschalige aanpassingen of grootschalige uitbreidingen van het desbetreffende gebouw met de volgende kenmerken/onder de volgende omstandigheden:</w:t>
            </w:r>
          </w:p>
          <w:p w14:paraId="5D017BAC"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a.)</w:t>
            </w:r>
            <w:r w:rsidRPr="00F962C0">
              <w:rPr>
                <w:rFonts w:eastAsia="Times New Roman" w:cs="Arial"/>
                <w:spacing w:val="4"/>
                <w:szCs w:val="20"/>
                <w:lang w:eastAsia="nl-NL"/>
              </w:rPr>
              <w:tab/>
              <w:t>Het werk is uitgevoerd onder het regime van de U.A.V. 2012 of UAV-GC 2005;</w:t>
            </w:r>
          </w:p>
          <w:p w14:paraId="1CF25DB6"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b.)</w:t>
            </w:r>
            <w:r w:rsidRPr="00F962C0">
              <w:rPr>
                <w:rFonts w:eastAsia="Times New Roman" w:cs="Arial"/>
                <w:spacing w:val="4"/>
                <w:szCs w:val="20"/>
                <w:lang w:eastAsia="nl-NL"/>
              </w:rPr>
              <w:tab/>
              <w:t xml:space="preserve">Het gebouw moet (voor aanpassing/uitbreiding) een omvang hebben van tenminste 2.500 m2  BVO (bruto vloer oppervlak) en tenminste 2 bovengrondse bouwlagen bevatten; </w:t>
            </w:r>
          </w:p>
          <w:p w14:paraId="1901DBFF"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c.)</w:t>
            </w:r>
            <w:r w:rsidRPr="00F962C0">
              <w:rPr>
                <w:rFonts w:eastAsia="Times New Roman" w:cs="Arial"/>
                <w:spacing w:val="4"/>
                <w:szCs w:val="20"/>
                <w:lang w:eastAsia="nl-NL"/>
              </w:rPr>
              <w:tab/>
              <w:t xml:space="preserve">De aannemingssom of het gefactureerde bedrag moet gelijk aan of groter zijn dan € 250.000, zegge:  tweehonderdvijftigduizend euro exclusief BTW; </w:t>
            </w:r>
          </w:p>
          <w:p w14:paraId="7761870C"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d.)</w:t>
            </w:r>
            <w:r w:rsidRPr="00F962C0">
              <w:rPr>
                <w:rFonts w:eastAsia="Times New Roman" w:cs="Arial"/>
                <w:spacing w:val="4"/>
                <w:szCs w:val="20"/>
                <w:lang w:eastAsia="nl-NL"/>
              </w:rPr>
              <w:tab/>
              <w:t>Het gebouw bevindt zich in sterk stedelijk gebied of zeer sterk stedelijk gebied;</w:t>
            </w:r>
          </w:p>
          <w:p w14:paraId="7386C726"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e.)</w:t>
            </w:r>
            <w:r w:rsidRPr="00F962C0">
              <w:rPr>
                <w:rFonts w:eastAsia="Times New Roman" w:cs="Arial"/>
                <w:spacing w:val="4"/>
                <w:szCs w:val="20"/>
                <w:lang w:eastAsia="nl-NL"/>
              </w:rPr>
              <w:tab/>
              <w:t>Het referentieproject dient op het moment van Inschrijving opgeleverd te zijn.</w:t>
            </w:r>
          </w:p>
          <w:p w14:paraId="1492FD4F" w14:textId="77777777" w:rsidR="00F962C0" w:rsidRPr="00F962C0" w:rsidRDefault="00F962C0" w:rsidP="00F962C0">
            <w:pPr>
              <w:tabs>
                <w:tab w:val="left" w:pos="2410"/>
              </w:tabs>
              <w:jc w:val="both"/>
              <w:rPr>
                <w:rFonts w:eastAsia="Times New Roman" w:cs="Arial"/>
                <w:spacing w:val="4"/>
                <w:szCs w:val="20"/>
                <w:lang w:eastAsia="nl-NL"/>
              </w:rPr>
            </w:pPr>
            <w:r w:rsidRPr="00F962C0">
              <w:rPr>
                <w:rFonts w:eastAsia="Times New Roman" w:cs="Arial"/>
                <w:spacing w:val="4"/>
                <w:szCs w:val="20"/>
                <w:lang w:eastAsia="nl-NL"/>
              </w:rPr>
              <w:t>(LET OP! TEVREDENHEIDSVERKLARING OPDRACHTGEVER TOEVOEGEN)</w:t>
            </w:r>
          </w:p>
          <w:p w14:paraId="660C86F4" w14:textId="77777777" w:rsidR="00F962C0" w:rsidRPr="00F962C0" w:rsidRDefault="00F962C0" w:rsidP="00F962C0">
            <w:pPr>
              <w:jc w:val="both"/>
              <w:rPr>
                <w:rFonts w:eastAsia="Times New Roman" w:cs="Arial"/>
                <w:spacing w:val="4"/>
                <w:szCs w:val="20"/>
                <w:lang w:eastAsia="nl-NL"/>
              </w:rPr>
            </w:pPr>
          </w:p>
          <w:p w14:paraId="09A234E2" w14:textId="77777777" w:rsidR="00F962C0" w:rsidRPr="00F962C0" w:rsidRDefault="00F962C0" w:rsidP="00F962C0">
            <w:pPr>
              <w:jc w:val="both"/>
              <w:rPr>
                <w:rFonts w:eastAsia="Times New Roman" w:cs="Arial"/>
                <w:spacing w:val="4"/>
                <w:szCs w:val="20"/>
                <w:lang w:eastAsia="nl-NL"/>
              </w:rPr>
            </w:pPr>
          </w:p>
          <w:p w14:paraId="2ED36758" w14:textId="77777777" w:rsidR="00F962C0" w:rsidRPr="00F962C0" w:rsidRDefault="00F962C0" w:rsidP="00F962C0">
            <w:pPr>
              <w:jc w:val="both"/>
              <w:rPr>
                <w:rFonts w:eastAsia="Times New Roman" w:cs="Arial"/>
                <w:spacing w:val="4"/>
                <w:szCs w:val="20"/>
                <w:lang w:eastAsia="nl-NL"/>
              </w:rPr>
            </w:pPr>
          </w:p>
          <w:p w14:paraId="7F305901" w14:textId="77777777" w:rsidR="00F962C0" w:rsidRPr="00F962C0" w:rsidRDefault="00F962C0" w:rsidP="00F962C0">
            <w:pPr>
              <w:jc w:val="both"/>
              <w:rPr>
                <w:rFonts w:eastAsia="Times New Roman" w:cs="Arial"/>
                <w:spacing w:val="4"/>
                <w:szCs w:val="20"/>
                <w:lang w:eastAsia="nl-NL"/>
              </w:rPr>
            </w:pPr>
          </w:p>
          <w:p w14:paraId="7CD38AD9" w14:textId="77777777" w:rsidR="00F962C0" w:rsidRPr="00F962C0" w:rsidRDefault="00F962C0" w:rsidP="00F962C0">
            <w:pPr>
              <w:jc w:val="both"/>
              <w:rPr>
                <w:rFonts w:eastAsia="Times New Roman" w:cs="Arial"/>
                <w:b/>
                <w:spacing w:val="4"/>
                <w:szCs w:val="20"/>
                <w:lang w:eastAsia="nl-NL"/>
              </w:rPr>
            </w:pPr>
            <w:r w:rsidRPr="00F962C0">
              <w:rPr>
                <w:rFonts w:eastAsia="Times New Roman" w:cs="Arial"/>
                <w:b/>
                <w:spacing w:val="4"/>
                <w:szCs w:val="20"/>
                <w:lang w:eastAsia="nl-NL"/>
              </w:rPr>
              <w:lastRenderedPageBreak/>
              <w:sym w:font="Symbol" w:char="F07F"/>
            </w:r>
            <w:r w:rsidRPr="00F962C0">
              <w:rPr>
                <w:rFonts w:eastAsia="Times New Roman" w:cs="Arial"/>
                <w:b/>
                <w:spacing w:val="4"/>
                <w:szCs w:val="20"/>
                <w:lang w:eastAsia="nl-NL"/>
              </w:rPr>
              <w:t xml:space="preserve"> Kerncompetentie B:</w:t>
            </w:r>
          </w:p>
          <w:p w14:paraId="6068E05C"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Het hebben van een ervaring met het op een vakkundige en regelmatige wijze uitvoeren van een werk bestaande uit grootschalige aanpassingen of grootschalige uitbreidingen aan een bestaand monumentaal (industrieel  erfgoed,  een gemeentelijk  monument, een rijksmonument of een gebouw  van  aanzienlijke architectonische waarde waarvan  een bouwhistorisch  onderzoek  beschikbaar  is) utilitair gebouw met de volgende kenmerken/ onder de volgende omstandigheden:</w:t>
            </w:r>
          </w:p>
          <w:p w14:paraId="3274208F"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a.)</w:t>
            </w:r>
            <w:r>
              <w:rPr>
                <w:rFonts w:eastAsia="Times New Roman" w:cs="Arial"/>
                <w:spacing w:val="4"/>
                <w:szCs w:val="20"/>
                <w:lang w:eastAsia="nl-NL"/>
              </w:rPr>
              <w:t xml:space="preserve">  </w:t>
            </w:r>
            <w:r w:rsidRPr="00F962C0">
              <w:rPr>
                <w:rFonts w:eastAsia="Times New Roman" w:cs="Arial"/>
                <w:spacing w:val="4"/>
                <w:szCs w:val="20"/>
                <w:lang w:eastAsia="nl-NL"/>
              </w:rPr>
              <w:t>Het werk is uitgevoerd onder het regime van de U.A.V. 2012 of UAV-GC 2005;</w:t>
            </w:r>
          </w:p>
          <w:p w14:paraId="2C11E072"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b.)</w:t>
            </w:r>
            <w:r>
              <w:rPr>
                <w:rFonts w:eastAsia="Times New Roman" w:cs="Arial"/>
                <w:spacing w:val="4"/>
                <w:szCs w:val="20"/>
                <w:lang w:eastAsia="nl-NL"/>
              </w:rPr>
              <w:t xml:space="preserve">  </w:t>
            </w:r>
            <w:r w:rsidRPr="00F962C0">
              <w:rPr>
                <w:rFonts w:eastAsia="Times New Roman" w:cs="Arial"/>
                <w:spacing w:val="4"/>
                <w:szCs w:val="20"/>
                <w:lang w:eastAsia="nl-NL"/>
              </w:rPr>
              <w:t xml:space="preserve">Het gebouw moet (voor aanpassing/uitbreiding) een omvang hebben van tenminste 2.500 m2 BVO (bruto vloer oppervlak) en tenminste 2 bovengrondse bouwlagen bevatten; </w:t>
            </w:r>
          </w:p>
          <w:p w14:paraId="44DC4EBB" w14:textId="57BF0870"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c.)</w:t>
            </w:r>
            <w:r>
              <w:rPr>
                <w:rFonts w:eastAsia="Times New Roman" w:cs="Arial"/>
                <w:spacing w:val="4"/>
                <w:szCs w:val="20"/>
                <w:lang w:eastAsia="nl-NL"/>
              </w:rPr>
              <w:t xml:space="preserve">  </w:t>
            </w:r>
            <w:r w:rsidRPr="00F962C0">
              <w:rPr>
                <w:rFonts w:eastAsia="Times New Roman" w:cs="Arial"/>
                <w:spacing w:val="4"/>
                <w:szCs w:val="20"/>
                <w:lang w:eastAsia="nl-NL"/>
              </w:rPr>
              <w:t>De aannemingssom of het gefactureerde bedrag moet gelijk aan of groter zijn dan € 3.</w:t>
            </w:r>
            <w:r w:rsidR="005731C6">
              <w:rPr>
                <w:rFonts w:eastAsia="Times New Roman" w:cs="Arial"/>
                <w:spacing w:val="4"/>
                <w:szCs w:val="20"/>
                <w:lang w:eastAsia="nl-NL"/>
              </w:rPr>
              <w:t>20</w:t>
            </w:r>
            <w:r w:rsidRPr="00F962C0">
              <w:rPr>
                <w:rFonts w:eastAsia="Times New Roman" w:cs="Arial"/>
                <w:spacing w:val="4"/>
                <w:szCs w:val="20"/>
                <w:lang w:eastAsia="nl-NL"/>
              </w:rPr>
              <w:t xml:space="preserve">0.000,=  zegge: drie miljoen </w:t>
            </w:r>
            <w:r w:rsidR="005731C6">
              <w:rPr>
                <w:rFonts w:eastAsia="Times New Roman" w:cs="Arial"/>
                <w:spacing w:val="4"/>
                <w:szCs w:val="20"/>
                <w:lang w:eastAsia="nl-NL"/>
              </w:rPr>
              <w:t>twee</w:t>
            </w:r>
            <w:r w:rsidRPr="00F962C0">
              <w:rPr>
                <w:rFonts w:eastAsia="Times New Roman" w:cs="Arial"/>
                <w:spacing w:val="4"/>
                <w:szCs w:val="20"/>
                <w:lang w:eastAsia="nl-NL"/>
              </w:rPr>
              <w:t xml:space="preserve">honderdduizend euro exclusief BTW; </w:t>
            </w:r>
          </w:p>
          <w:p w14:paraId="52C52331"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d.)</w:t>
            </w:r>
            <w:r>
              <w:rPr>
                <w:rFonts w:eastAsia="Times New Roman" w:cs="Arial"/>
                <w:spacing w:val="4"/>
                <w:szCs w:val="20"/>
                <w:lang w:eastAsia="nl-NL"/>
              </w:rPr>
              <w:t xml:space="preserve">  </w:t>
            </w:r>
            <w:r w:rsidRPr="00F962C0">
              <w:rPr>
                <w:rFonts w:eastAsia="Times New Roman" w:cs="Arial"/>
                <w:spacing w:val="4"/>
                <w:szCs w:val="20"/>
                <w:lang w:eastAsia="nl-NL"/>
              </w:rPr>
              <w:t>Het gebouw bevindt zich in sterk stedelijk gebied of zeer sterk stedelijk gebied;</w:t>
            </w:r>
          </w:p>
          <w:p w14:paraId="6FE3DEAC" w14:textId="77777777" w:rsidR="00F962C0" w:rsidRPr="00F962C0" w:rsidRDefault="00F962C0" w:rsidP="00F962C0">
            <w:pPr>
              <w:jc w:val="both"/>
              <w:rPr>
                <w:rFonts w:eastAsia="Times New Roman" w:cs="Arial"/>
                <w:spacing w:val="4"/>
                <w:szCs w:val="20"/>
                <w:lang w:eastAsia="nl-NL"/>
              </w:rPr>
            </w:pPr>
            <w:r w:rsidRPr="00F962C0">
              <w:rPr>
                <w:rFonts w:eastAsia="Times New Roman" w:cs="Arial"/>
                <w:spacing w:val="4"/>
                <w:szCs w:val="20"/>
                <w:lang w:eastAsia="nl-NL"/>
              </w:rPr>
              <w:t>e.)</w:t>
            </w:r>
            <w:r>
              <w:rPr>
                <w:rFonts w:eastAsia="Times New Roman" w:cs="Arial"/>
                <w:spacing w:val="4"/>
                <w:szCs w:val="20"/>
                <w:lang w:eastAsia="nl-NL"/>
              </w:rPr>
              <w:t xml:space="preserve">  </w:t>
            </w:r>
            <w:r w:rsidRPr="00F962C0">
              <w:rPr>
                <w:rFonts w:eastAsia="Times New Roman" w:cs="Arial"/>
                <w:spacing w:val="4"/>
                <w:szCs w:val="20"/>
                <w:lang w:eastAsia="nl-NL"/>
              </w:rPr>
              <w:t xml:space="preserve">De Inschrijver was belast met de organisatie en leiding van het referentiewerk (het projectmanagement) voor een opdrachtgever uit de publieke sector. Vereist is dat de Inschrijver jegens de publieke opdrachtgever eindverantwoordelijk was voor de uitvoering van het referentieproject; </w:t>
            </w:r>
          </w:p>
          <w:p w14:paraId="13E25E74" w14:textId="77777777" w:rsidR="00F962C0" w:rsidRPr="00F962C0" w:rsidRDefault="00F962C0" w:rsidP="00F962C0">
            <w:pPr>
              <w:tabs>
                <w:tab w:val="left" w:pos="2410"/>
              </w:tabs>
              <w:jc w:val="both"/>
              <w:rPr>
                <w:rFonts w:eastAsia="Times New Roman" w:cs="Arial"/>
                <w:spacing w:val="4"/>
                <w:szCs w:val="20"/>
                <w:lang w:eastAsia="nl-NL"/>
              </w:rPr>
            </w:pPr>
            <w:r w:rsidRPr="00F962C0">
              <w:rPr>
                <w:rFonts w:eastAsia="Times New Roman" w:cs="Arial"/>
                <w:spacing w:val="4"/>
                <w:szCs w:val="20"/>
                <w:lang w:eastAsia="nl-NL"/>
              </w:rPr>
              <w:t>f.)</w:t>
            </w:r>
            <w:r>
              <w:rPr>
                <w:rFonts w:eastAsia="Times New Roman" w:cs="Arial"/>
                <w:spacing w:val="4"/>
                <w:szCs w:val="20"/>
                <w:lang w:eastAsia="nl-NL"/>
              </w:rPr>
              <w:t xml:space="preserve"> </w:t>
            </w:r>
            <w:r w:rsidRPr="00F962C0">
              <w:rPr>
                <w:rFonts w:eastAsia="Times New Roman" w:cs="Arial"/>
                <w:spacing w:val="4"/>
                <w:szCs w:val="20"/>
                <w:lang w:eastAsia="nl-NL"/>
              </w:rPr>
              <w:t>Het referentieproject dient op het moment van Inschrijving opgeleverd te zijn.</w:t>
            </w:r>
          </w:p>
          <w:p w14:paraId="6E4E4641" w14:textId="77777777" w:rsidR="00F962C0" w:rsidRDefault="00F962C0" w:rsidP="00F962C0">
            <w:pPr>
              <w:tabs>
                <w:tab w:val="left" w:pos="2410"/>
              </w:tabs>
              <w:jc w:val="both"/>
              <w:rPr>
                <w:rFonts w:eastAsia="Times New Roman" w:cs="Arial"/>
                <w:spacing w:val="4"/>
                <w:szCs w:val="20"/>
                <w:lang w:eastAsia="nl-NL"/>
              </w:rPr>
            </w:pPr>
            <w:r w:rsidRPr="00F962C0">
              <w:rPr>
                <w:rFonts w:eastAsia="Times New Roman" w:cs="Arial"/>
                <w:spacing w:val="4"/>
                <w:szCs w:val="20"/>
                <w:lang w:eastAsia="nl-NL"/>
              </w:rPr>
              <w:t xml:space="preserve"> (LET OP! TEVREDENHEIDSVERKLARING OPDRACHTGEVER TOEVOEGEN)</w:t>
            </w:r>
          </w:p>
          <w:p w14:paraId="4BEA1BB5" w14:textId="77777777" w:rsidR="00F962C0" w:rsidRDefault="00F962C0" w:rsidP="00F962C0">
            <w:pPr>
              <w:tabs>
                <w:tab w:val="left" w:pos="2410"/>
              </w:tabs>
              <w:jc w:val="both"/>
              <w:rPr>
                <w:rFonts w:eastAsia="Times New Roman" w:cstheme="minorHAnsi"/>
                <w:szCs w:val="20"/>
                <w:lang w:eastAsia="nl-NL"/>
              </w:rPr>
            </w:pPr>
          </w:p>
          <w:p w14:paraId="6F35BE66" w14:textId="77777777" w:rsidR="00F962C0" w:rsidRPr="00F962C0" w:rsidRDefault="00F962C0" w:rsidP="00F962C0">
            <w:pPr>
              <w:jc w:val="both"/>
              <w:rPr>
                <w:rFonts w:eastAsia="Times New Roman" w:cs="Arial"/>
                <w:b/>
                <w:spacing w:val="4"/>
                <w:szCs w:val="20"/>
                <w:lang w:eastAsia="nl-NL"/>
              </w:rPr>
            </w:pPr>
            <w:r w:rsidRPr="00F962C0">
              <w:rPr>
                <w:rFonts w:eastAsia="Times New Roman" w:cs="Arial"/>
                <w:b/>
                <w:spacing w:val="4"/>
                <w:szCs w:val="20"/>
                <w:lang w:eastAsia="nl-NL"/>
              </w:rPr>
              <w:sym w:font="Symbol" w:char="F07F"/>
            </w:r>
            <w:r w:rsidRPr="00F962C0">
              <w:rPr>
                <w:rFonts w:eastAsia="Times New Roman" w:cs="Arial"/>
                <w:b/>
                <w:spacing w:val="4"/>
                <w:szCs w:val="20"/>
                <w:lang w:eastAsia="nl-NL"/>
              </w:rPr>
              <w:t xml:space="preserve"> Kerncompetentie </w:t>
            </w:r>
            <w:r>
              <w:rPr>
                <w:rFonts w:eastAsia="Times New Roman" w:cs="Arial"/>
                <w:b/>
                <w:spacing w:val="4"/>
                <w:szCs w:val="20"/>
                <w:lang w:eastAsia="nl-NL"/>
              </w:rPr>
              <w:t>C</w:t>
            </w:r>
            <w:r w:rsidRPr="00F962C0">
              <w:rPr>
                <w:rFonts w:eastAsia="Times New Roman" w:cs="Arial"/>
                <w:b/>
                <w:spacing w:val="4"/>
                <w:szCs w:val="20"/>
                <w:lang w:eastAsia="nl-NL"/>
              </w:rPr>
              <w:t>:</w:t>
            </w:r>
          </w:p>
          <w:p w14:paraId="7BD6527A" w14:textId="77777777" w:rsidR="00871445" w:rsidRPr="00871445" w:rsidRDefault="00871445" w:rsidP="00871445">
            <w:pPr>
              <w:tabs>
                <w:tab w:val="left" w:pos="2410"/>
              </w:tabs>
              <w:jc w:val="both"/>
              <w:rPr>
                <w:rFonts w:ascii="Calibri" w:eastAsia="Times New Roman" w:hAnsi="Calibri" w:cs="Arial"/>
                <w:spacing w:val="4"/>
                <w:szCs w:val="20"/>
                <w:lang w:eastAsia="nl-NL"/>
              </w:rPr>
            </w:pPr>
            <w:r w:rsidRPr="00871445">
              <w:rPr>
                <w:rFonts w:ascii="Calibri" w:eastAsia="Times New Roman" w:hAnsi="Calibri" w:cs="Arial"/>
                <w:spacing w:val="4"/>
                <w:szCs w:val="20"/>
                <w:lang w:eastAsia="nl-NL"/>
              </w:rPr>
              <w:t>Het hebben van een ervaring met het op een vakkundige en regelmatige wijze realiseren van de Werktuigbouwkundige- en Elektrotechnisch installaties in één utilitair gebouw met de volgende kenmerken/onder de volgende omstandigheden:</w:t>
            </w:r>
          </w:p>
          <w:p w14:paraId="6827033C" w14:textId="77777777" w:rsidR="00871445" w:rsidRPr="00871445" w:rsidRDefault="00871445" w:rsidP="00871445">
            <w:pPr>
              <w:pStyle w:val="Lijstalinea"/>
              <w:numPr>
                <w:ilvl w:val="0"/>
                <w:numId w:val="2"/>
              </w:numPr>
              <w:suppressAutoHyphens/>
              <w:ind w:left="344" w:hanging="344"/>
              <w:jc w:val="both"/>
              <w:rPr>
                <w:rFonts w:ascii="Calibri" w:eastAsia="Times New Roman" w:hAnsi="Calibri" w:cs="Arial"/>
                <w:spacing w:val="4"/>
                <w:szCs w:val="20"/>
                <w:lang w:eastAsia="nl-NL"/>
              </w:rPr>
            </w:pPr>
            <w:r w:rsidRPr="00871445">
              <w:rPr>
                <w:rFonts w:ascii="Calibri" w:eastAsia="Times New Roman" w:hAnsi="Calibri" w:cs="Arial"/>
                <w:spacing w:val="4"/>
                <w:szCs w:val="20"/>
                <w:lang w:eastAsia="nl-NL"/>
              </w:rPr>
              <w:t>Het werk is uitgevoerd onder het regime van de U.A.V. 2012 of UAV-GC 2005;</w:t>
            </w:r>
          </w:p>
          <w:p w14:paraId="3BB40ACF" w14:textId="77777777" w:rsidR="00871445" w:rsidRPr="00871445" w:rsidRDefault="00871445" w:rsidP="00871445">
            <w:pPr>
              <w:pStyle w:val="Lijstalinea"/>
              <w:numPr>
                <w:ilvl w:val="0"/>
                <w:numId w:val="2"/>
              </w:numPr>
              <w:suppressAutoHyphens/>
              <w:ind w:left="344" w:hanging="344"/>
              <w:jc w:val="both"/>
              <w:rPr>
                <w:rFonts w:ascii="Calibri" w:eastAsia="Times New Roman" w:hAnsi="Calibri" w:cs="Arial"/>
                <w:spacing w:val="4"/>
                <w:szCs w:val="20"/>
                <w:lang w:eastAsia="nl-NL"/>
              </w:rPr>
            </w:pPr>
            <w:r w:rsidRPr="00871445">
              <w:rPr>
                <w:rFonts w:ascii="Calibri" w:eastAsia="Times New Roman" w:hAnsi="Calibri" w:cs="Arial"/>
                <w:spacing w:val="4"/>
                <w:szCs w:val="20"/>
                <w:lang w:eastAsia="nl-NL"/>
              </w:rPr>
              <w:t>Het gebouw moet een omvang hebben van tenminste 2.500 m2 BVO (bruto vloer oppervlak) en tenminste 2 bovengrondse bouwlagen bevatten;</w:t>
            </w:r>
          </w:p>
          <w:p w14:paraId="050F8444" w14:textId="20439528" w:rsidR="00871445" w:rsidRPr="00871445" w:rsidRDefault="00871445" w:rsidP="00871445">
            <w:pPr>
              <w:pStyle w:val="Lijstalinea"/>
              <w:numPr>
                <w:ilvl w:val="0"/>
                <w:numId w:val="2"/>
              </w:numPr>
              <w:suppressAutoHyphens/>
              <w:ind w:left="344" w:hanging="344"/>
              <w:jc w:val="both"/>
              <w:rPr>
                <w:rFonts w:ascii="Calibri" w:eastAsia="Times New Roman" w:hAnsi="Calibri" w:cs="Arial"/>
                <w:spacing w:val="4"/>
                <w:szCs w:val="20"/>
                <w:lang w:eastAsia="nl-NL"/>
              </w:rPr>
            </w:pPr>
            <w:r w:rsidRPr="00871445">
              <w:rPr>
                <w:rFonts w:ascii="Calibri" w:eastAsia="Times New Roman" w:hAnsi="Calibri" w:cs="Arial"/>
                <w:spacing w:val="4"/>
                <w:szCs w:val="20"/>
                <w:lang w:eastAsia="nl-NL"/>
              </w:rPr>
              <w:t>De aannemingssom of het gefactureerde bedrag betreffende de Technische installaties moet gelijk aan of groter zijn dan €</w:t>
            </w:r>
            <w:r w:rsidR="005731C6">
              <w:rPr>
                <w:rFonts w:ascii="Calibri" w:eastAsia="Times New Roman" w:hAnsi="Calibri" w:cs="Arial"/>
                <w:spacing w:val="4"/>
                <w:szCs w:val="20"/>
                <w:lang w:eastAsia="nl-NL"/>
              </w:rPr>
              <w:t>1.150</w:t>
            </w:r>
            <w:r w:rsidRPr="00871445">
              <w:rPr>
                <w:rFonts w:ascii="Calibri" w:eastAsia="Times New Roman" w:hAnsi="Calibri" w:cs="Arial"/>
                <w:spacing w:val="4"/>
                <w:szCs w:val="20"/>
                <w:lang w:eastAsia="nl-NL"/>
              </w:rPr>
              <w:t xml:space="preserve">.000,= zegge: </w:t>
            </w:r>
            <w:r w:rsidR="005731C6">
              <w:rPr>
                <w:rFonts w:ascii="Calibri" w:eastAsia="Times New Roman" w:hAnsi="Calibri" w:cs="Arial"/>
                <w:spacing w:val="4"/>
                <w:szCs w:val="20"/>
                <w:lang w:eastAsia="nl-NL"/>
              </w:rPr>
              <w:t xml:space="preserve">een miljoen </w:t>
            </w:r>
            <w:r w:rsidRPr="00871445">
              <w:rPr>
                <w:rFonts w:ascii="Calibri" w:eastAsia="Times New Roman" w:hAnsi="Calibri" w:cs="Arial"/>
                <w:spacing w:val="4"/>
                <w:szCs w:val="20"/>
                <w:lang w:eastAsia="nl-NL"/>
              </w:rPr>
              <w:t>honderdvijftigduizend euro exclusief BTW;</w:t>
            </w:r>
          </w:p>
          <w:p w14:paraId="3F51C8BE" w14:textId="77777777" w:rsidR="00871445" w:rsidRPr="00871445" w:rsidRDefault="00871445" w:rsidP="00871445">
            <w:pPr>
              <w:numPr>
                <w:ilvl w:val="0"/>
                <w:numId w:val="2"/>
              </w:numPr>
              <w:suppressAutoHyphens/>
              <w:ind w:left="344" w:hanging="344"/>
              <w:jc w:val="both"/>
              <w:rPr>
                <w:rFonts w:ascii="Calibri" w:eastAsia="Times New Roman" w:hAnsi="Calibri" w:cs="Arial"/>
                <w:spacing w:val="4"/>
                <w:szCs w:val="20"/>
                <w:lang w:eastAsia="nl-NL"/>
              </w:rPr>
            </w:pPr>
            <w:r w:rsidRPr="00871445">
              <w:rPr>
                <w:rFonts w:ascii="Calibri" w:eastAsia="Times New Roman" w:hAnsi="Calibri" w:cs="Arial"/>
                <w:spacing w:val="4"/>
                <w:szCs w:val="20"/>
                <w:lang w:eastAsia="nl-NL"/>
              </w:rPr>
              <w:t xml:space="preserve">De Inschrijver was belast met de afstemming van de onderlinge werkzaamheden ten aanzien van de twee genoemde installaties en verantwoordelijk voor de uitvoering van de twee genoemde installaties </w:t>
            </w:r>
          </w:p>
          <w:p w14:paraId="3F8F0906" w14:textId="77777777" w:rsidR="00871445" w:rsidRDefault="00871445" w:rsidP="00871445">
            <w:pPr>
              <w:numPr>
                <w:ilvl w:val="0"/>
                <w:numId w:val="2"/>
              </w:numPr>
              <w:suppressAutoHyphens/>
              <w:ind w:left="344" w:hanging="344"/>
              <w:jc w:val="both"/>
              <w:rPr>
                <w:rFonts w:ascii="Calibri" w:eastAsia="Times New Roman" w:hAnsi="Calibri" w:cs="Arial"/>
                <w:spacing w:val="4"/>
                <w:szCs w:val="20"/>
                <w:lang w:eastAsia="nl-NL"/>
              </w:rPr>
            </w:pPr>
            <w:r w:rsidRPr="00871445">
              <w:rPr>
                <w:rFonts w:ascii="Calibri" w:eastAsia="Times New Roman" w:hAnsi="Calibri" w:cs="Arial"/>
                <w:spacing w:val="4"/>
                <w:szCs w:val="20"/>
                <w:lang w:eastAsia="nl-NL"/>
              </w:rPr>
              <w:t>Het referentieproject dient op het moment van Inschrijving opgeleverd te zijn.</w:t>
            </w:r>
          </w:p>
          <w:p w14:paraId="6D5A0983" w14:textId="77777777" w:rsidR="00871445" w:rsidRDefault="00871445" w:rsidP="00871445">
            <w:pPr>
              <w:tabs>
                <w:tab w:val="left" w:pos="2410"/>
              </w:tabs>
              <w:jc w:val="both"/>
              <w:rPr>
                <w:rFonts w:eastAsia="Times New Roman" w:cs="Arial"/>
                <w:spacing w:val="4"/>
                <w:szCs w:val="20"/>
                <w:lang w:eastAsia="nl-NL"/>
              </w:rPr>
            </w:pPr>
            <w:r w:rsidRPr="00F962C0">
              <w:rPr>
                <w:rFonts w:eastAsia="Times New Roman" w:cs="Arial"/>
                <w:spacing w:val="4"/>
                <w:szCs w:val="20"/>
                <w:lang w:eastAsia="nl-NL"/>
              </w:rPr>
              <w:t>(LET OP! TEVREDENHEIDSVERKLARING OPDRACHTGEVER TOEVOEGEN)</w:t>
            </w:r>
          </w:p>
          <w:p w14:paraId="322BDABB" w14:textId="77777777" w:rsidR="00871445" w:rsidRPr="00871445" w:rsidRDefault="00871445" w:rsidP="00871445">
            <w:pPr>
              <w:suppressAutoHyphens/>
              <w:jc w:val="both"/>
              <w:rPr>
                <w:rFonts w:ascii="Calibri" w:eastAsia="Times New Roman" w:hAnsi="Calibri" w:cs="Arial"/>
                <w:spacing w:val="4"/>
                <w:szCs w:val="20"/>
                <w:lang w:eastAsia="nl-NL"/>
              </w:rPr>
            </w:pPr>
          </w:p>
          <w:p w14:paraId="57730063" w14:textId="77777777" w:rsidR="00F962C0" w:rsidRPr="00F962C0" w:rsidRDefault="00F962C0" w:rsidP="00F962C0">
            <w:pPr>
              <w:tabs>
                <w:tab w:val="left" w:pos="2410"/>
              </w:tabs>
              <w:jc w:val="both"/>
              <w:rPr>
                <w:rFonts w:eastAsia="Times New Roman" w:cstheme="minorHAnsi"/>
                <w:szCs w:val="20"/>
                <w:lang w:eastAsia="nl-NL"/>
              </w:rPr>
            </w:pPr>
          </w:p>
        </w:tc>
      </w:tr>
      <w:tr w:rsidR="00F962C0" w:rsidRPr="00F962C0" w14:paraId="001E98E9" w14:textId="77777777" w:rsidTr="00472341">
        <w:tc>
          <w:tcPr>
            <w:tcW w:w="4536" w:type="dxa"/>
          </w:tcPr>
          <w:p w14:paraId="2436B8B4"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lastRenderedPageBreak/>
              <w:t>Naam en adres van de Opdrachtgever</w:t>
            </w:r>
            <w:r w:rsidRPr="00F962C0">
              <w:rPr>
                <w:rFonts w:eastAsia="Times New Roman" w:cstheme="minorHAnsi"/>
                <w:szCs w:val="20"/>
                <w:vertAlign w:val="superscript"/>
                <w:lang w:eastAsia="nl-NL"/>
              </w:rPr>
              <w:footnoteReference w:id="1"/>
            </w:r>
            <w:r w:rsidRPr="00F962C0">
              <w:rPr>
                <w:rFonts w:eastAsia="Times New Roman" w:cstheme="minorHAnsi"/>
                <w:szCs w:val="20"/>
                <w:lang w:eastAsia="nl-NL"/>
              </w:rPr>
              <w:t xml:space="preserve"> van dit betreffende referentieproject:</w:t>
            </w:r>
          </w:p>
          <w:p w14:paraId="62589580" w14:textId="77777777" w:rsidR="00F962C0" w:rsidRPr="00F962C0" w:rsidRDefault="00F962C0" w:rsidP="00F962C0">
            <w:pPr>
              <w:suppressAutoHyphens/>
              <w:jc w:val="both"/>
              <w:rPr>
                <w:rFonts w:eastAsia="Times New Roman" w:cstheme="minorHAnsi"/>
                <w:szCs w:val="20"/>
                <w:lang w:eastAsia="nl-NL"/>
              </w:rPr>
            </w:pPr>
          </w:p>
        </w:tc>
        <w:tc>
          <w:tcPr>
            <w:tcW w:w="5387" w:type="dxa"/>
          </w:tcPr>
          <w:p w14:paraId="7B6C2D9B"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4EBA7C09" w14:textId="77777777" w:rsidTr="00472341">
        <w:tc>
          <w:tcPr>
            <w:tcW w:w="4536" w:type="dxa"/>
          </w:tcPr>
          <w:p w14:paraId="30DCD107"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Telefoonnummer contractpersoon Opdrachtgever</w:t>
            </w:r>
          </w:p>
        </w:tc>
        <w:tc>
          <w:tcPr>
            <w:tcW w:w="5387" w:type="dxa"/>
          </w:tcPr>
          <w:p w14:paraId="224BBDBB"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18969D9F" w14:textId="77777777" w:rsidTr="00472341">
        <w:tc>
          <w:tcPr>
            <w:tcW w:w="4536" w:type="dxa"/>
          </w:tcPr>
          <w:p w14:paraId="63353B96"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Aannemingssom in € (excl. BTW):</w:t>
            </w:r>
          </w:p>
        </w:tc>
        <w:tc>
          <w:tcPr>
            <w:tcW w:w="5387" w:type="dxa"/>
          </w:tcPr>
          <w:p w14:paraId="0C3BCCED" w14:textId="77777777" w:rsidR="00F962C0" w:rsidRPr="00F962C0" w:rsidRDefault="00F962C0" w:rsidP="00F962C0">
            <w:pPr>
              <w:suppressAutoHyphens/>
              <w:jc w:val="both"/>
              <w:rPr>
                <w:rFonts w:eastAsia="Times New Roman" w:cstheme="minorHAnsi"/>
                <w:szCs w:val="20"/>
                <w:lang w:eastAsia="nl-NL"/>
              </w:rPr>
            </w:pPr>
          </w:p>
          <w:p w14:paraId="6D3154FF"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31338F85" w14:textId="77777777" w:rsidTr="00472341">
        <w:tc>
          <w:tcPr>
            <w:tcW w:w="4536" w:type="dxa"/>
          </w:tcPr>
          <w:p w14:paraId="65298E4A"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Gefactureerd bedrag in € (excl. BTW):</w:t>
            </w:r>
          </w:p>
        </w:tc>
        <w:tc>
          <w:tcPr>
            <w:tcW w:w="5387" w:type="dxa"/>
          </w:tcPr>
          <w:p w14:paraId="06448933" w14:textId="77777777" w:rsidR="00F962C0" w:rsidRPr="00F962C0" w:rsidRDefault="00F962C0" w:rsidP="00F962C0">
            <w:pPr>
              <w:suppressAutoHyphens/>
              <w:jc w:val="both"/>
              <w:rPr>
                <w:rFonts w:eastAsia="Times New Roman" w:cstheme="minorHAnsi"/>
                <w:szCs w:val="20"/>
                <w:lang w:eastAsia="nl-NL"/>
              </w:rPr>
            </w:pPr>
          </w:p>
          <w:p w14:paraId="0E50149D"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3DC44569" w14:textId="77777777" w:rsidTr="00472341">
        <w:tc>
          <w:tcPr>
            <w:tcW w:w="4536" w:type="dxa"/>
          </w:tcPr>
          <w:p w14:paraId="2215BBE8"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Datum van opdracht:</w:t>
            </w:r>
          </w:p>
        </w:tc>
        <w:tc>
          <w:tcPr>
            <w:tcW w:w="5387" w:type="dxa"/>
          </w:tcPr>
          <w:p w14:paraId="36D67DE9" w14:textId="77777777" w:rsidR="00F962C0" w:rsidRPr="00F962C0" w:rsidRDefault="00F962C0" w:rsidP="00F962C0">
            <w:pPr>
              <w:suppressAutoHyphens/>
              <w:jc w:val="both"/>
              <w:rPr>
                <w:rFonts w:eastAsia="Times New Roman" w:cstheme="minorHAnsi"/>
                <w:szCs w:val="20"/>
                <w:lang w:eastAsia="nl-NL"/>
              </w:rPr>
            </w:pPr>
          </w:p>
          <w:p w14:paraId="5DA92A2F"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4516A0EB" w14:textId="77777777" w:rsidTr="00472341">
        <w:tc>
          <w:tcPr>
            <w:tcW w:w="4536" w:type="dxa"/>
          </w:tcPr>
          <w:p w14:paraId="2DA79C0C"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Datum van oplevering:</w:t>
            </w:r>
          </w:p>
        </w:tc>
        <w:tc>
          <w:tcPr>
            <w:tcW w:w="5387" w:type="dxa"/>
          </w:tcPr>
          <w:p w14:paraId="121A361A" w14:textId="77777777" w:rsidR="00F962C0" w:rsidRPr="00F962C0" w:rsidRDefault="00F962C0" w:rsidP="00F962C0">
            <w:pPr>
              <w:suppressAutoHyphens/>
              <w:jc w:val="both"/>
              <w:rPr>
                <w:rFonts w:eastAsia="Times New Roman" w:cstheme="minorHAnsi"/>
                <w:szCs w:val="20"/>
                <w:lang w:eastAsia="nl-NL"/>
              </w:rPr>
            </w:pPr>
          </w:p>
          <w:p w14:paraId="129A50B3"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60480561" w14:textId="77777777" w:rsidTr="00472341">
        <w:tc>
          <w:tcPr>
            <w:tcW w:w="4536" w:type="dxa"/>
          </w:tcPr>
          <w:p w14:paraId="10283290"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Overeengekomen uitvoeringsduur (incl. verleend uitstel van oplevering):</w:t>
            </w:r>
          </w:p>
          <w:p w14:paraId="712873F5" w14:textId="77777777" w:rsidR="00F962C0" w:rsidRPr="00F962C0" w:rsidRDefault="00F962C0" w:rsidP="00F962C0">
            <w:pPr>
              <w:suppressAutoHyphens/>
              <w:jc w:val="both"/>
              <w:rPr>
                <w:rFonts w:eastAsia="Times New Roman" w:cstheme="minorHAnsi"/>
                <w:szCs w:val="20"/>
                <w:lang w:eastAsia="nl-NL"/>
              </w:rPr>
            </w:pPr>
          </w:p>
        </w:tc>
        <w:tc>
          <w:tcPr>
            <w:tcW w:w="5387" w:type="dxa"/>
          </w:tcPr>
          <w:p w14:paraId="37F5804E"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2326E0D3" w14:textId="77777777" w:rsidTr="00472341">
        <w:tc>
          <w:tcPr>
            <w:tcW w:w="4536" w:type="dxa"/>
          </w:tcPr>
          <w:p w14:paraId="46033A4C"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Indien het werk is uitgevoerd in combinatie:</w:t>
            </w:r>
          </w:p>
        </w:tc>
        <w:tc>
          <w:tcPr>
            <w:tcW w:w="5387" w:type="dxa"/>
          </w:tcPr>
          <w:p w14:paraId="04E04A35" w14:textId="77777777" w:rsidR="00F962C0" w:rsidRPr="00F962C0" w:rsidRDefault="00F962C0" w:rsidP="00F962C0">
            <w:pPr>
              <w:suppressAutoHyphens/>
              <w:jc w:val="both"/>
              <w:rPr>
                <w:rFonts w:eastAsia="Times New Roman" w:cstheme="minorHAnsi"/>
                <w:szCs w:val="20"/>
                <w:lang w:eastAsia="nl-NL"/>
              </w:rPr>
            </w:pPr>
          </w:p>
          <w:p w14:paraId="2B8B8981"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295AAFAA" w14:textId="77777777" w:rsidTr="00472341">
        <w:tc>
          <w:tcPr>
            <w:tcW w:w="4536" w:type="dxa"/>
          </w:tcPr>
          <w:p w14:paraId="258BB2A8"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 xml:space="preserve">de namen van de overige </w:t>
            </w:r>
            <w:proofErr w:type="spellStart"/>
            <w:r w:rsidRPr="00F962C0">
              <w:rPr>
                <w:rFonts w:eastAsia="Times New Roman" w:cstheme="minorHAnsi"/>
                <w:szCs w:val="20"/>
                <w:lang w:eastAsia="nl-NL"/>
              </w:rPr>
              <w:t>combinanten</w:t>
            </w:r>
            <w:proofErr w:type="spellEnd"/>
            <w:r w:rsidRPr="00F962C0">
              <w:rPr>
                <w:rFonts w:eastAsia="Times New Roman" w:cstheme="minorHAnsi"/>
                <w:szCs w:val="20"/>
                <w:lang w:eastAsia="nl-NL"/>
              </w:rPr>
              <w:t xml:space="preserve"> in de combinatie:</w:t>
            </w:r>
          </w:p>
          <w:p w14:paraId="7B518CC0" w14:textId="77777777" w:rsidR="00F962C0" w:rsidRPr="00F962C0" w:rsidRDefault="00F962C0" w:rsidP="00F962C0">
            <w:pPr>
              <w:suppressAutoHyphens/>
              <w:jc w:val="both"/>
              <w:rPr>
                <w:rFonts w:eastAsia="Times New Roman" w:cstheme="minorHAnsi"/>
                <w:szCs w:val="20"/>
                <w:lang w:eastAsia="nl-NL"/>
              </w:rPr>
            </w:pPr>
          </w:p>
        </w:tc>
        <w:tc>
          <w:tcPr>
            <w:tcW w:w="5387" w:type="dxa"/>
          </w:tcPr>
          <w:p w14:paraId="0291AB06"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2FBCB002" w14:textId="77777777" w:rsidTr="00472341">
        <w:tc>
          <w:tcPr>
            <w:tcW w:w="4536" w:type="dxa"/>
          </w:tcPr>
          <w:p w14:paraId="1711E63A"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de juridische participatieverhouding:</w:t>
            </w:r>
          </w:p>
        </w:tc>
        <w:tc>
          <w:tcPr>
            <w:tcW w:w="5387" w:type="dxa"/>
          </w:tcPr>
          <w:p w14:paraId="24BA04E8" w14:textId="77777777" w:rsidR="00F962C0" w:rsidRPr="00F962C0" w:rsidRDefault="00F962C0" w:rsidP="00F962C0">
            <w:pPr>
              <w:suppressAutoHyphens/>
              <w:jc w:val="both"/>
              <w:rPr>
                <w:rFonts w:eastAsia="Times New Roman" w:cstheme="minorHAnsi"/>
                <w:szCs w:val="20"/>
                <w:lang w:eastAsia="nl-NL"/>
              </w:rPr>
            </w:pPr>
          </w:p>
          <w:p w14:paraId="0F5AF6DA"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34A55DD6" w14:textId="77777777" w:rsidTr="00472341">
        <w:tc>
          <w:tcPr>
            <w:tcW w:w="4536" w:type="dxa"/>
          </w:tcPr>
          <w:p w14:paraId="74B91A02"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 xml:space="preserve">percentage aandeel van iedere </w:t>
            </w:r>
            <w:proofErr w:type="spellStart"/>
            <w:r w:rsidRPr="00F962C0">
              <w:rPr>
                <w:rFonts w:eastAsia="Times New Roman" w:cstheme="minorHAnsi"/>
                <w:szCs w:val="20"/>
                <w:lang w:eastAsia="nl-NL"/>
              </w:rPr>
              <w:t>combinant</w:t>
            </w:r>
            <w:proofErr w:type="spellEnd"/>
            <w:r w:rsidRPr="00F962C0">
              <w:rPr>
                <w:rFonts w:eastAsia="Times New Roman" w:cstheme="minorHAnsi"/>
                <w:szCs w:val="20"/>
                <w:lang w:eastAsia="nl-NL"/>
              </w:rPr>
              <w:t xml:space="preserve"> in de combinatie:</w:t>
            </w:r>
          </w:p>
          <w:p w14:paraId="7C27C465" w14:textId="77777777" w:rsidR="00F962C0" w:rsidRPr="00F962C0" w:rsidRDefault="00F962C0" w:rsidP="00F962C0">
            <w:pPr>
              <w:suppressAutoHyphens/>
              <w:jc w:val="both"/>
              <w:rPr>
                <w:rFonts w:eastAsia="Times New Roman" w:cstheme="minorHAnsi"/>
                <w:szCs w:val="20"/>
                <w:lang w:eastAsia="nl-NL"/>
              </w:rPr>
            </w:pPr>
          </w:p>
        </w:tc>
        <w:tc>
          <w:tcPr>
            <w:tcW w:w="5387" w:type="dxa"/>
          </w:tcPr>
          <w:p w14:paraId="1CA658B2" w14:textId="77777777" w:rsidR="00F962C0" w:rsidRPr="00F962C0" w:rsidRDefault="00F962C0" w:rsidP="00F962C0">
            <w:pPr>
              <w:suppressAutoHyphens/>
              <w:jc w:val="both"/>
              <w:rPr>
                <w:rFonts w:eastAsia="Times New Roman" w:cstheme="minorHAnsi"/>
                <w:szCs w:val="20"/>
                <w:lang w:eastAsia="nl-NL"/>
              </w:rPr>
            </w:pPr>
          </w:p>
        </w:tc>
      </w:tr>
      <w:tr w:rsidR="00F962C0" w:rsidRPr="00F962C0" w14:paraId="1007B023" w14:textId="77777777" w:rsidTr="00472341">
        <w:tc>
          <w:tcPr>
            <w:tcW w:w="4536" w:type="dxa"/>
          </w:tcPr>
          <w:p w14:paraId="470DA4EC" w14:textId="77777777" w:rsidR="00F962C0" w:rsidRPr="00F962C0" w:rsidRDefault="00F962C0" w:rsidP="00F962C0">
            <w:pPr>
              <w:suppressAutoHyphens/>
              <w:jc w:val="both"/>
              <w:rPr>
                <w:rFonts w:eastAsia="Times New Roman" w:cstheme="minorHAnsi"/>
                <w:szCs w:val="20"/>
                <w:lang w:eastAsia="nl-NL"/>
              </w:rPr>
            </w:pPr>
            <w:r w:rsidRPr="00F962C0">
              <w:rPr>
                <w:rFonts w:eastAsia="Times New Roman" w:cstheme="minorHAnsi"/>
                <w:szCs w:val="20"/>
                <w:lang w:eastAsia="nl-NL"/>
              </w:rPr>
              <w:t xml:space="preserve">welke onderdelen van het werk daadwerkelijk door de betreffende </w:t>
            </w:r>
            <w:proofErr w:type="spellStart"/>
            <w:r w:rsidRPr="00F962C0">
              <w:rPr>
                <w:rFonts w:eastAsia="Times New Roman" w:cstheme="minorHAnsi"/>
                <w:szCs w:val="20"/>
                <w:lang w:eastAsia="nl-NL"/>
              </w:rPr>
              <w:t>combinant</w:t>
            </w:r>
            <w:proofErr w:type="spellEnd"/>
            <w:r w:rsidRPr="00F962C0">
              <w:rPr>
                <w:rFonts w:eastAsia="Times New Roman" w:cstheme="minorHAnsi"/>
                <w:szCs w:val="20"/>
                <w:lang w:eastAsia="nl-NL"/>
              </w:rPr>
              <w:t xml:space="preserve"> zijn uitgevoerd:</w:t>
            </w:r>
          </w:p>
          <w:p w14:paraId="717CC4D4" w14:textId="77777777" w:rsidR="00F962C0" w:rsidRPr="00F962C0" w:rsidRDefault="00F962C0" w:rsidP="00F962C0">
            <w:pPr>
              <w:suppressAutoHyphens/>
              <w:jc w:val="both"/>
              <w:rPr>
                <w:rFonts w:eastAsia="Times New Roman" w:cstheme="minorHAnsi"/>
                <w:szCs w:val="20"/>
                <w:lang w:eastAsia="nl-NL"/>
              </w:rPr>
            </w:pPr>
          </w:p>
        </w:tc>
        <w:tc>
          <w:tcPr>
            <w:tcW w:w="5387" w:type="dxa"/>
          </w:tcPr>
          <w:p w14:paraId="5A97E3B6" w14:textId="77777777" w:rsidR="00F962C0" w:rsidRPr="00F962C0" w:rsidRDefault="00F962C0" w:rsidP="00F962C0">
            <w:pPr>
              <w:suppressAutoHyphens/>
              <w:jc w:val="both"/>
              <w:rPr>
                <w:rFonts w:eastAsia="Times New Roman" w:cstheme="minorHAnsi"/>
                <w:szCs w:val="20"/>
                <w:lang w:eastAsia="nl-NL"/>
              </w:rPr>
            </w:pPr>
          </w:p>
        </w:tc>
      </w:tr>
    </w:tbl>
    <w:p w14:paraId="11FCDB3A" w14:textId="77777777" w:rsidR="00F962C0" w:rsidRPr="00F962C0" w:rsidRDefault="00F962C0" w:rsidP="00F962C0">
      <w:pPr>
        <w:tabs>
          <w:tab w:val="left" w:pos="2552"/>
        </w:tabs>
        <w:suppressAutoHyphens/>
        <w:jc w:val="both"/>
        <w:rPr>
          <w:rFonts w:eastAsia="Times New Roman" w:cstheme="minorHAnsi"/>
          <w:szCs w:val="20"/>
          <w:lang w:eastAsia="nl-NL"/>
        </w:rPr>
      </w:pPr>
    </w:p>
    <w:p w14:paraId="2C72EF80" w14:textId="77777777" w:rsidR="00F962C0" w:rsidRPr="00F962C0" w:rsidRDefault="00F962C0" w:rsidP="00F962C0">
      <w:pPr>
        <w:tabs>
          <w:tab w:val="left" w:pos="2552"/>
        </w:tabs>
        <w:suppressAutoHyphens/>
        <w:jc w:val="both"/>
        <w:rPr>
          <w:rFonts w:eastAsia="Times New Roman" w:cstheme="minorHAnsi"/>
          <w:szCs w:val="20"/>
          <w:lang w:eastAsia="nl-NL"/>
        </w:rPr>
      </w:pPr>
      <w:r w:rsidRPr="00F962C0">
        <w:rPr>
          <w:rFonts w:eastAsia="Times New Roman" w:cstheme="minorHAnsi"/>
          <w:szCs w:val="20"/>
          <w:lang w:eastAsia="nl-NL"/>
        </w:rPr>
        <w:t>Ondertekening</w:t>
      </w:r>
    </w:p>
    <w:p w14:paraId="505ADA84" w14:textId="77777777" w:rsidR="00F962C0" w:rsidRPr="00F962C0" w:rsidRDefault="00F962C0" w:rsidP="00F962C0">
      <w:pPr>
        <w:tabs>
          <w:tab w:val="left" w:pos="2552"/>
        </w:tabs>
        <w:suppressAutoHyphens/>
        <w:ind w:left="1985"/>
        <w:jc w:val="both"/>
        <w:rPr>
          <w:rFonts w:eastAsia="Times New Roman" w:cstheme="minorHAnsi"/>
          <w:sz w:val="17"/>
          <w:szCs w:val="17"/>
          <w:lang w:eastAsia="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F962C0" w:rsidRPr="00F962C0" w14:paraId="1BBD0A12" w14:textId="77777777" w:rsidTr="00472341">
        <w:tc>
          <w:tcPr>
            <w:tcW w:w="4536" w:type="dxa"/>
            <w:shd w:val="clear" w:color="auto" w:fill="auto"/>
          </w:tcPr>
          <w:p w14:paraId="487DCBB3" w14:textId="77777777" w:rsidR="00F962C0" w:rsidRPr="00F962C0" w:rsidRDefault="00F962C0" w:rsidP="00F962C0">
            <w:pPr>
              <w:tabs>
                <w:tab w:val="left" w:pos="2552"/>
              </w:tabs>
              <w:suppressAutoHyphens/>
              <w:ind w:left="34"/>
              <w:rPr>
                <w:rFonts w:eastAsia="Times New Roman" w:cstheme="minorHAnsi"/>
                <w:szCs w:val="20"/>
                <w:lang w:eastAsia="nl-NL"/>
              </w:rPr>
            </w:pPr>
            <w:r w:rsidRPr="00F962C0">
              <w:rPr>
                <w:rFonts w:eastAsia="Times New Roman" w:cstheme="minorHAnsi"/>
                <w:szCs w:val="20"/>
                <w:lang w:eastAsia="nl-NL"/>
              </w:rPr>
              <w:t>Naam Inschrijver</w:t>
            </w:r>
          </w:p>
        </w:tc>
        <w:tc>
          <w:tcPr>
            <w:tcW w:w="5387" w:type="dxa"/>
            <w:shd w:val="clear" w:color="auto" w:fill="auto"/>
          </w:tcPr>
          <w:p w14:paraId="1CFC7263" w14:textId="77777777" w:rsidR="00F962C0" w:rsidRPr="00F962C0" w:rsidRDefault="00F962C0" w:rsidP="00F962C0">
            <w:pPr>
              <w:tabs>
                <w:tab w:val="left" w:pos="2552"/>
              </w:tabs>
              <w:suppressAutoHyphens/>
              <w:rPr>
                <w:rFonts w:eastAsia="Times New Roman" w:cstheme="minorHAnsi"/>
                <w:szCs w:val="20"/>
                <w:lang w:eastAsia="nl-NL"/>
              </w:rPr>
            </w:pPr>
          </w:p>
        </w:tc>
      </w:tr>
      <w:tr w:rsidR="00F962C0" w:rsidRPr="00F962C0" w14:paraId="5537E20B" w14:textId="77777777" w:rsidTr="00472341">
        <w:tc>
          <w:tcPr>
            <w:tcW w:w="4536" w:type="dxa"/>
            <w:shd w:val="clear" w:color="auto" w:fill="auto"/>
          </w:tcPr>
          <w:p w14:paraId="3E3820AB" w14:textId="77777777" w:rsidR="00F962C0" w:rsidRPr="00F962C0" w:rsidRDefault="00F962C0" w:rsidP="00F962C0">
            <w:pPr>
              <w:tabs>
                <w:tab w:val="left" w:pos="2552"/>
              </w:tabs>
              <w:suppressAutoHyphens/>
              <w:ind w:left="34"/>
              <w:rPr>
                <w:rFonts w:eastAsia="Times New Roman" w:cstheme="minorHAnsi"/>
                <w:szCs w:val="20"/>
                <w:lang w:eastAsia="nl-NL"/>
              </w:rPr>
            </w:pPr>
            <w:r w:rsidRPr="00F962C0">
              <w:rPr>
                <w:rFonts w:eastAsia="Times New Roman" w:cstheme="minorHAnsi"/>
                <w:szCs w:val="20"/>
                <w:lang w:eastAsia="nl-NL"/>
              </w:rPr>
              <w:t>Naam en functie van degene die het inschrijvingsbiljet ondertekent</w:t>
            </w:r>
          </w:p>
        </w:tc>
        <w:tc>
          <w:tcPr>
            <w:tcW w:w="5387" w:type="dxa"/>
            <w:shd w:val="clear" w:color="auto" w:fill="auto"/>
          </w:tcPr>
          <w:p w14:paraId="0A4A0895" w14:textId="77777777" w:rsidR="00F962C0" w:rsidRPr="00F962C0" w:rsidRDefault="00F962C0" w:rsidP="00F962C0">
            <w:pPr>
              <w:tabs>
                <w:tab w:val="left" w:pos="2552"/>
              </w:tabs>
              <w:suppressAutoHyphens/>
              <w:rPr>
                <w:rFonts w:eastAsia="Times New Roman" w:cstheme="minorHAnsi"/>
                <w:szCs w:val="20"/>
                <w:lang w:eastAsia="nl-NL"/>
              </w:rPr>
            </w:pPr>
          </w:p>
        </w:tc>
      </w:tr>
      <w:tr w:rsidR="00F962C0" w:rsidRPr="00F962C0" w14:paraId="1F424CEE" w14:textId="77777777" w:rsidTr="00472341">
        <w:tc>
          <w:tcPr>
            <w:tcW w:w="4536" w:type="dxa"/>
            <w:shd w:val="clear" w:color="auto" w:fill="auto"/>
          </w:tcPr>
          <w:p w14:paraId="5BE79663" w14:textId="77777777" w:rsidR="00F962C0" w:rsidRPr="00F962C0" w:rsidRDefault="00F962C0" w:rsidP="00F962C0">
            <w:pPr>
              <w:tabs>
                <w:tab w:val="left" w:pos="2552"/>
              </w:tabs>
              <w:suppressAutoHyphens/>
              <w:ind w:left="34"/>
              <w:rPr>
                <w:rFonts w:eastAsia="Times New Roman" w:cstheme="minorHAnsi"/>
                <w:szCs w:val="20"/>
                <w:lang w:eastAsia="nl-NL"/>
              </w:rPr>
            </w:pPr>
            <w:r w:rsidRPr="00F962C0">
              <w:rPr>
                <w:rFonts w:eastAsia="Times New Roman" w:cstheme="minorHAnsi"/>
                <w:szCs w:val="20"/>
                <w:lang w:eastAsia="nl-NL"/>
              </w:rPr>
              <w:t>Plaats</w:t>
            </w:r>
          </w:p>
        </w:tc>
        <w:tc>
          <w:tcPr>
            <w:tcW w:w="5387" w:type="dxa"/>
            <w:shd w:val="clear" w:color="auto" w:fill="auto"/>
          </w:tcPr>
          <w:p w14:paraId="5E813E5D" w14:textId="77777777" w:rsidR="00F962C0" w:rsidRPr="00F962C0" w:rsidRDefault="00F962C0" w:rsidP="00F962C0">
            <w:pPr>
              <w:tabs>
                <w:tab w:val="left" w:pos="2552"/>
              </w:tabs>
              <w:suppressAutoHyphens/>
              <w:rPr>
                <w:rFonts w:eastAsia="Times New Roman" w:cstheme="minorHAnsi"/>
                <w:szCs w:val="20"/>
                <w:lang w:eastAsia="nl-NL"/>
              </w:rPr>
            </w:pPr>
          </w:p>
        </w:tc>
      </w:tr>
      <w:tr w:rsidR="00F962C0" w:rsidRPr="00F962C0" w14:paraId="6AD2826C" w14:textId="77777777" w:rsidTr="00472341">
        <w:tc>
          <w:tcPr>
            <w:tcW w:w="4536" w:type="dxa"/>
            <w:shd w:val="clear" w:color="auto" w:fill="auto"/>
          </w:tcPr>
          <w:p w14:paraId="4D8E0374" w14:textId="77777777" w:rsidR="00F962C0" w:rsidRPr="00F962C0" w:rsidRDefault="00F962C0" w:rsidP="00F962C0">
            <w:pPr>
              <w:tabs>
                <w:tab w:val="left" w:pos="2552"/>
              </w:tabs>
              <w:suppressAutoHyphens/>
              <w:ind w:left="34"/>
              <w:rPr>
                <w:rFonts w:eastAsia="Times New Roman" w:cstheme="minorHAnsi"/>
                <w:szCs w:val="20"/>
                <w:lang w:eastAsia="nl-NL"/>
              </w:rPr>
            </w:pPr>
            <w:r w:rsidRPr="00F962C0">
              <w:rPr>
                <w:rFonts w:eastAsia="Times New Roman" w:cstheme="minorHAnsi"/>
                <w:szCs w:val="20"/>
                <w:lang w:eastAsia="nl-NL"/>
              </w:rPr>
              <w:t>Datum</w:t>
            </w:r>
          </w:p>
        </w:tc>
        <w:tc>
          <w:tcPr>
            <w:tcW w:w="5387" w:type="dxa"/>
            <w:shd w:val="clear" w:color="auto" w:fill="auto"/>
          </w:tcPr>
          <w:p w14:paraId="5C274D6F" w14:textId="77777777" w:rsidR="00F962C0" w:rsidRPr="00F962C0" w:rsidRDefault="00F962C0" w:rsidP="00F962C0">
            <w:pPr>
              <w:tabs>
                <w:tab w:val="left" w:pos="2552"/>
              </w:tabs>
              <w:suppressAutoHyphens/>
              <w:rPr>
                <w:rFonts w:eastAsia="Times New Roman" w:cstheme="minorHAnsi"/>
                <w:b/>
                <w:i/>
                <w:vanish/>
                <w:color w:val="3366FF"/>
                <w:szCs w:val="20"/>
                <w:lang w:eastAsia="nl-NL"/>
              </w:rPr>
            </w:pPr>
          </w:p>
        </w:tc>
      </w:tr>
      <w:tr w:rsidR="00F962C0" w:rsidRPr="00F962C0" w14:paraId="542B8635" w14:textId="77777777" w:rsidTr="00472341">
        <w:tc>
          <w:tcPr>
            <w:tcW w:w="4536" w:type="dxa"/>
            <w:shd w:val="clear" w:color="auto" w:fill="auto"/>
          </w:tcPr>
          <w:p w14:paraId="28E2670A" w14:textId="77777777" w:rsidR="00F962C0" w:rsidRPr="00F962C0" w:rsidRDefault="00F962C0" w:rsidP="00F962C0">
            <w:pPr>
              <w:tabs>
                <w:tab w:val="left" w:pos="2552"/>
              </w:tabs>
              <w:suppressAutoHyphens/>
              <w:ind w:left="34"/>
              <w:rPr>
                <w:rFonts w:eastAsia="Times New Roman" w:cstheme="minorHAnsi"/>
                <w:szCs w:val="20"/>
                <w:lang w:eastAsia="nl-NL"/>
              </w:rPr>
            </w:pPr>
            <w:r w:rsidRPr="00F962C0">
              <w:rPr>
                <w:rFonts w:eastAsia="Times New Roman" w:cstheme="minorHAnsi"/>
                <w:szCs w:val="20"/>
                <w:lang w:eastAsia="nl-NL"/>
              </w:rPr>
              <w:t>Handtekening</w:t>
            </w:r>
          </w:p>
          <w:p w14:paraId="1097C393" w14:textId="77777777" w:rsidR="00F962C0" w:rsidRPr="00F962C0" w:rsidRDefault="00F962C0" w:rsidP="00F962C0">
            <w:pPr>
              <w:tabs>
                <w:tab w:val="left" w:pos="2552"/>
              </w:tabs>
              <w:suppressAutoHyphens/>
              <w:ind w:left="34"/>
              <w:rPr>
                <w:rFonts w:eastAsia="Times New Roman" w:cstheme="minorHAnsi"/>
                <w:szCs w:val="20"/>
                <w:lang w:eastAsia="nl-NL"/>
              </w:rPr>
            </w:pPr>
          </w:p>
          <w:p w14:paraId="2936A92F" w14:textId="77777777" w:rsidR="00F962C0" w:rsidRPr="00F962C0" w:rsidRDefault="00F962C0" w:rsidP="00F962C0">
            <w:pPr>
              <w:tabs>
                <w:tab w:val="left" w:pos="2552"/>
              </w:tabs>
              <w:suppressAutoHyphens/>
              <w:ind w:left="34"/>
              <w:rPr>
                <w:rFonts w:eastAsia="Times New Roman" w:cstheme="minorHAnsi"/>
                <w:szCs w:val="20"/>
                <w:lang w:eastAsia="nl-NL"/>
              </w:rPr>
            </w:pPr>
          </w:p>
          <w:p w14:paraId="31052E31" w14:textId="77777777" w:rsidR="00F962C0" w:rsidRPr="00F962C0" w:rsidRDefault="00F962C0" w:rsidP="00F962C0">
            <w:pPr>
              <w:tabs>
                <w:tab w:val="left" w:pos="2552"/>
              </w:tabs>
              <w:suppressAutoHyphens/>
              <w:ind w:left="34"/>
              <w:rPr>
                <w:rFonts w:eastAsia="Times New Roman" w:cstheme="minorHAnsi"/>
                <w:szCs w:val="20"/>
                <w:lang w:eastAsia="nl-NL"/>
              </w:rPr>
            </w:pPr>
          </w:p>
          <w:p w14:paraId="2EC9D788" w14:textId="77777777" w:rsidR="00F962C0" w:rsidRPr="00F962C0" w:rsidRDefault="00F962C0" w:rsidP="00F962C0">
            <w:pPr>
              <w:tabs>
                <w:tab w:val="left" w:pos="2552"/>
              </w:tabs>
              <w:suppressAutoHyphens/>
              <w:ind w:left="34"/>
              <w:rPr>
                <w:rFonts w:eastAsia="Times New Roman" w:cstheme="minorHAnsi"/>
                <w:szCs w:val="20"/>
                <w:lang w:eastAsia="nl-NL"/>
              </w:rPr>
            </w:pPr>
          </w:p>
          <w:p w14:paraId="105E4C0F" w14:textId="77777777" w:rsidR="00F962C0" w:rsidRPr="00F962C0" w:rsidRDefault="00F962C0" w:rsidP="00F962C0">
            <w:pPr>
              <w:tabs>
                <w:tab w:val="left" w:pos="2552"/>
              </w:tabs>
              <w:suppressAutoHyphens/>
              <w:ind w:left="34"/>
              <w:rPr>
                <w:rFonts w:eastAsia="Times New Roman" w:cstheme="minorHAnsi"/>
                <w:szCs w:val="20"/>
                <w:lang w:eastAsia="nl-NL"/>
              </w:rPr>
            </w:pPr>
          </w:p>
        </w:tc>
        <w:tc>
          <w:tcPr>
            <w:tcW w:w="5387" w:type="dxa"/>
            <w:shd w:val="clear" w:color="auto" w:fill="auto"/>
          </w:tcPr>
          <w:p w14:paraId="0C989226" w14:textId="77777777" w:rsidR="00F962C0" w:rsidRPr="00F962C0" w:rsidRDefault="00F962C0" w:rsidP="00F962C0">
            <w:pPr>
              <w:tabs>
                <w:tab w:val="left" w:pos="2552"/>
              </w:tabs>
              <w:suppressAutoHyphens/>
              <w:rPr>
                <w:rFonts w:eastAsia="Times New Roman" w:cstheme="minorHAnsi"/>
                <w:szCs w:val="20"/>
                <w:lang w:eastAsia="nl-NL"/>
              </w:rPr>
            </w:pPr>
          </w:p>
        </w:tc>
      </w:tr>
    </w:tbl>
    <w:p w14:paraId="24C88742" w14:textId="77777777" w:rsidR="00F962C0" w:rsidRPr="00F962C0" w:rsidRDefault="00F962C0" w:rsidP="00F962C0">
      <w:pPr>
        <w:spacing w:line="240" w:lineRule="auto"/>
        <w:rPr>
          <w:rFonts w:eastAsia="Times New Roman" w:cstheme="minorHAnsi"/>
          <w:b/>
          <w:bCs/>
          <w:color w:val="000000"/>
          <w:sz w:val="28"/>
          <w:szCs w:val="28"/>
        </w:rPr>
      </w:pPr>
    </w:p>
    <w:p w14:paraId="3BF9A6F3" w14:textId="77777777"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FF3B3" w14:textId="77777777" w:rsidR="00F962C0" w:rsidRDefault="00F962C0" w:rsidP="00F91A8A">
      <w:pPr>
        <w:spacing w:line="240" w:lineRule="auto"/>
      </w:pPr>
      <w:r>
        <w:separator/>
      </w:r>
    </w:p>
  </w:endnote>
  <w:endnote w:type="continuationSeparator" w:id="0">
    <w:p w14:paraId="4CB5E523" w14:textId="77777777" w:rsidR="00F962C0" w:rsidRDefault="00F962C0"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9AE0A"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E1945"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491D6"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20D0E" w14:textId="77777777" w:rsidR="00F962C0" w:rsidRDefault="00F962C0" w:rsidP="00F91A8A">
      <w:pPr>
        <w:spacing w:line="240" w:lineRule="auto"/>
      </w:pPr>
      <w:r>
        <w:separator/>
      </w:r>
    </w:p>
  </w:footnote>
  <w:footnote w:type="continuationSeparator" w:id="0">
    <w:p w14:paraId="5DDB19AF" w14:textId="77777777" w:rsidR="00F962C0" w:rsidRDefault="00F962C0" w:rsidP="00F91A8A">
      <w:pPr>
        <w:spacing w:line="240" w:lineRule="auto"/>
      </w:pPr>
      <w:r>
        <w:continuationSeparator/>
      </w:r>
    </w:p>
  </w:footnote>
  <w:footnote w:id="1">
    <w:p w14:paraId="2AEF567E" w14:textId="77777777" w:rsidR="00F962C0" w:rsidRPr="001F4373" w:rsidRDefault="00F962C0" w:rsidP="00F962C0">
      <w:pPr>
        <w:pStyle w:val="Voetnoottekst"/>
        <w:rPr>
          <w:sz w:val="16"/>
        </w:rPr>
      </w:pPr>
      <w:r w:rsidRPr="001F4373">
        <w:rPr>
          <w:rStyle w:val="Voetnootmarkering"/>
          <w:sz w:val="16"/>
        </w:rPr>
        <w:footnoteRef/>
      </w:r>
      <w:r w:rsidRPr="001F4373">
        <w:rPr>
          <w:sz w:val="16"/>
        </w:rPr>
        <w:t xml:space="preserve"> Voor eventuele verificatie</w:t>
      </w:r>
      <w:bookmarkStart w:id="1" w:name="_GoBack"/>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6E4B8"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BF150"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B2B9C"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40159"/>
    <w:multiLevelType w:val="hybridMultilevel"/>
    <w:tmpl w:val="C366DB3A"/>
    <w:lvl w:ilvl="0" w:tplc="F7E00304">
      <w:start w:val="1"/>
      <w:numFmt w:val="lowerLetter"/>
      <w:lvlText w:val="%1."/>
      <w:lvlJc w:val="left"/>
      <w:pPr>
        <w:ind w:left="3130" w:hanging="360"/>
      </w:pPr>
      <w:rPr>
        <w:rFonts w:hint="default"/>
      </w:r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abstractNum w:abstractNumId="1" w15:restartNumberingAfterBreak="0">
    <w:nsid w:val="5BE402CE"/>
    <w:multiLevelType w:val="hybridMultilevel"/>
    <w:tmpl w:val="5B0A16F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2C0"/>
    <w:rsid w:val="000E27D1"/>
    <w:rsid w:val="00183BFF"/>
    <w:rsid w:val="00186254"/>
    <w:rsid w:val="003923DE"/>
    <w:rsid w:val="005355A5"/>
    <w:rsid w:val="005731C6"/>
    <w:rsid w:val="0063599E"/>
    <w:rsid w:val="00747D8B"/>
    <w:rsid w:val="007D034A"/>
    <w:rsid w:val="00871445"/>
    <w:rsid w:val="00A4198D"/>
    <w:rsid w:val="00A9425F"/>
    <w:rsid w:val="00AA5806"/>
    <w:rsid w:val="00BA1B56"/>
    <w:rsid w:val="00C4694D"/>
    <w:rsid w:val="00F91A8A"/>
    <w:rsid w:val="00F962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9DD82"/>
  <w15:chartTrackingRefBased/>
  <w15:docId w15:val="{6EEB47FD-FC6D-46BE-A519-8E120E4D3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Voetnoottekst">
    <w:name w:val="footnote text"/>
    <w:basedOn w:val="Standaard"/>
    <w:link w:val="VoetnoottekstChar"/>
    <w:uiPriority w:val="99"/>
    <w:semiHidden/>
    <w:unhideWhenUsed/>
    <w:rsid w:val="00F962C0"/>
    <w:pPr>
      <w:spacing w:line="240" w:lineRule="auto"/>
    </w:pPr>
    <w:rPr>
      <w:szCs w:val="20"/>
    </w:rPr>
  </w:style>
  <w:style w:type="character" w:customStyle="1" w:styleId="VoetnoottekstChar">
    <w:name w:val="Voetnoottekst Char"/>
    <w:basedOn w:val="Standaardalinea-lettertype"/>
    <w:link w:val="Voetnoottekst"/>
    <w:uiPriority w:val="99"/>
    <w:semiHidden/>
    <w:rsid w:val="00F962C0"/>
    <w:rPr>
      <w:sz w:val="20"/>
      <w:szCs w:val="20"/>
    </w:rPr>
  </w:style>
  <w:style w:type="character" w:styleId="Voetnootmarkering">
    <w:name w:val="footnote reference"/>
    <w:semiHidden/>
    <w:rsid w:val="00F962C0"/>
    <w:rPr>
      <w:vertAlign w:val="superscript"/>
    </w:rPr>
  </w:style>
  <w:style w:type="paragraph" w:styleId="Ballontekst">
    <w:name w:val="Balloon Text"/>
    <w:basedOn w:val="Standaard"/>
    <w:link w:val="BallontekstChar"/>
    <w:uiPriority w:val="99"/>
    <w:semiHidden/>
    <w:unhideWhenUsed/>
    <w:rsid w:val="00F962C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962C0"/>
    <w:rPr>
      <w:rFonts w:ascii="Segoe UI" w:hAnsi="Segoe UI" w:cs="Segoe UI"/>
      <w:sz w:val="18"/>
      <w:szCs w:val="18"/>
    </w:rPr>
  </w:style>
  <w:style w:type="paragraph" w:styleId="Tekstopmerking">
    <w:name w:val="annotation text"/>
    <w:basedOn w:val="Standaard"/>
    <w:link w:val="TekstopmerkingChar"/>
    <w:uiPriority w:val="99"/>
    <w:semiHidden/>
    <w:unhideWhenUsed/>
    <w:rsid w:val="00871445"/>
    <w:pPr>
      <w:spacing w:line="240" w:lineRule="auto"/>
    </w:pPr>
    <w:rPr>
      <w:szCs w:val="20"/>
    </w:rPr>
  </w:style>
  <w:style w:type="character" w:customStyle="1" w:styleId="TekstopmerkingChar">
    <w:name w:val="Tekst opmerking Char"/>
    <w:basedOn w:val="Standaardalinea-lettertype"/>
    <w:link w:val="Tekstopmerking"/>
    <w:uiPriority w:val="99"/>
    <w:semiHidden/>
    <w:rsid w:val="00871445"/>
    <w:rPr>
      <w:sz w:val="20"/>
      <w:szCs w:val="20"/>
    </w:rPr>
  </w:style>
  <w:style w:type="character" w:styleId="Verwijzingopmerking">
    <w:name w:val="annotation reference"/>
    <w:semiHidden/>
    <w:rsid w:val="00871445"/>
    <w:rPr>
      <w:sz w:val="16"/>
      <w:szCs w:val="16"/>
    </w:rPr>
  </w:style>
  <w:style w:type="paragraph" w:styleId="Lijstalinea">
    <w:name w:val="List Paragraph"/>
    <w:basedOn w:val="Standaard"/>
    <w:uiPriority w:val="34"/>
    <w:qFormat/>
    <w:rsid w:val="00871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853</Words>
  <Characters>4693</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Geerts, Henk</dc:creator>
  <cp:keywords/>
  <dc:description/>
  <cp:lastModifiedBy>Geerts, Henk</cp:lastModifiedBy>
  <cp:revision>3</cp:revision>
  <dcterms:created xsi:type="dcterms:W3CDTF">2020-11-11T17:50:00Z</dcterms:created>
  <dcterms:modified xsi:type="dcterms:W3CDTF">2021-01-04T10:22:00Z</dcterms:modified>
</cp:coreProperties>
</file>